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CC71" w14:textId="7FF18B24" w:rsidR="00894A31" w:rsidRDefault="00000000">
      <w:pPr>
        <w:pStyle w:val="Heading1"/>
      </w:pPr>
      <w:proofErr w:type="spellStart"/>
      <w:r>
        <w:t>Izolare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(</w:t>
      </w:r>
      <w:proofErr w:type="spellStart"/>
      <w:r>
        <w:t>Punctaj</w:t>
      </w:r>
      <w:proofErr w:type="spellEnd"/>
      <w:r>
        <w:t xml:space="preserve"> 10–0)</w:t>
      </w:r>
    </w:p>
    <w:p w14:paraId="4B48E94F" w14:textId="77777777" w:rsidR="00894A31" w:rsidRDefault="00000000">
      <w:r>
        <w:t>Acest raport prezintă nivelul izolării localităților față de municipiile Sibiu, Mediaș, Sighișoara și Făgăraș. Punctajul este normalizat între 0 și 10, unde 10 reprezintă cea mai izolată localitate.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94A31" w14:paraId="4BBA664D" w14:textId="77777777" w:rsidTr="00A60958">
        <w:tc>
          <w:tcPr>
            <w:tcW w:w="2160" w:type="dxa"/>
          </w:tcPr>
          <w:p w14:paraId="472B6905" w14:textId="77777777" w:rsidR="00894A31" w:rsidRPr="00762B65" w:rsidRDefault="00000000">
            <w:pPr>
              <w:rPr>
                <w:b/>
                <w:bCs/>
              </w:rPr>
            </w:pPr>
            <w:r w:rsidRPr="00762B65">
              <w:rPr>
                <w:b/>
                <w:bCs/>
              </w:rPr>
              <w:t>Localitate</w:t>
            </w:r>
          </w:p>
        </w:tc>
        <w:tc>
          <w:tcPr>
            <w:tcW w:w="2160" w:type="dxa"/>
          </w:tcPr>
          <w:p w14:paraId="6768BF2E" w14:textId="77777777" w:rsidR="00894A31" w:rsidRPr="00762B65" w:rsidRDefault="00000000">
            <w:pPr>
              <w:rPr>
                <w:b/>
                <w:bCs/>
              </w:rPr>
            </w:pPr>
            <w:r w:rsidRPr="00762B65">
              <w:rPr>
                <w:b/>
                <w:bCs/>
              </w:rPr>
              <w:t>Distanța minimă (km)</w:t>
            </w:r>
          </w:p>
        </w:tc>
        <w:tc>
          <w:tcPr>
            <w:tcW w:w="2160" w:type="dxa"/>
          </w:tcPr>
          <w:p w14:paraId="387B23CC" w14:textId="77777777" w:rsidR="00894A31" w:rsidRPr="00762B65" w:rsidRDefault="00000000">
            <w:pPr>
              <w:rPr>
                <w:b/>
                <w:bCs/>
              </w:rPr>
            </w:pPr>
            <w:r w:rsidRPr="00762B65">
              <w:rPr>
                <w:b/>
                <w:bCs/>
              </w:rPr>
              <w:t>Izolare (0–1)</w:t>
            </w:r>
          </w:p>
        </w:tc>
        <w:tc>
          <w:tcPr>
            <w:tcW w:w="2160" w:type="dxa"/>
          </w:tcPr>
          <w:p w14:paraId="67192C03" w14:textId="77777777" w:rsidR="00894A31" w:rsidRPr="00762B65" w:rsidRDefault="00000000">
            <w:pPr>
              <w:rPr>
                <w:b/>
                <w:bCs/>
              </w:rPr>
            </w:pPr>
            <w:r w:rsidRPr="00762B65">
              <w:rPr>
                <w:b/>
                <w:bCs/>
              </w:rPr>
              <w:t>Punctaj izolare (10–0)</w:t>
            </w:r>
          </w:p>
        </w:tc>
      </w:tr>
      <w:tr w:rsidR="00894A31" w14:paraId="22BAB4AB" w14:textId="77777777" w:rsidTr="00A60958">
        <w:tc>
          <w:tcPr>
            <w:tcW w:w="2160" w:type="dxa"/>
          </w:tcPr>
          <w:p w14:paraId="48F37170" w14:textId="77777777" w:rsidR="00894A31" w:rsidRDefault="00000000">
            <w:r>
              <w:t>Chirpăr</w:t>
            </w:r>
          </w:p>
        </w:tc>
        <w:tc>
          <w:tcPr>
            <w:tcW w:w="2160" w:type="dxa"/>
          </w:tcPr>
          <w:p w14:paraId="3E53AAE2" w14:textId="77777777" w:rsidR="00894A31" w:rsidRDefault="00000000">
            <w:r>
              <w:t>43.0</w:t>
            </w:r>
          </w:p>
        </w:tc>
        <w:tc>
          <w:tcPr>
            <w:tcW w:w="2160" w:type="dxa"/>
          </w:tcPr>
          <w:p w14:paraId="2ACF67BC" w14:textId="77777777" w:rsidR="00894A31" w:rsidRDefault="00000000">
            <w:r>
              <w:t>1.000</w:t>
            </w:r>
          </w:p>
        </w:tc>
        <w:tc>
          <w:tcPr>
            <w:tcW w:w="2160" w:type="dxa"/>
          </w:tcPr>
          <w:p w14:paraId="71CB63A5" w14:textId="77777777" w:rsidR="00894A31" w:rsidRDefault="00000000">
            <w:r>
              <w:t>10.00</w:t>
            </w:r>
          </w:p>
        </w:tc>
      </w:tr>
      <w:tr w:rsidR="00894A31" w14:paraId="1F03EB62" w14:textId="77777777" w:rsidTr="00A60958">
        <w:tc>
          <w:tcPr>
            <w:tcW w:w="2160" w:type="dxa"/>
          </w:tcPr>
          <w:p w14:paraId="6FB1C42F" w14:textId="77777777" w:rsidR="00894A31" w:rsidRDefault="00000000">
            <w:r>
              <w:t>Agnita</w:t>
            </w:r>
          </w:p>
        </w:tc>
        <w:tc>
          <w:tcPr>
            <w:tcW w:w="2160" w:type="dxa"/>
          </w:tcPr>
          <w:p w14:paraId="11C02488" w14:textId="77777777" w:rsidR="00894A31" w:rsidRDefault="00000000">
            <w:r>
              <w:t>40.0</w:t>
            </w:r>
          </w:p>
        </w:tc>
        <w:tc>
          <w:tcPr>
            <w:tcW w:w="2160" w:type="dxa"/>
          </w:tcPr>
          <w:p w14:paraId="134626C9" w14:textId="77777777" w:rsidR="00894A31" w:rsidRDefault="00000000">
            <w:r>
              <w:t>0.923</w:t>
            </w:r>
          </w:p>
        </w:tc>
        <w:tc>
          <w:tcPr>
            <w:tcW w:w="2160" w:type="dxa"/>
          </w:tcPr>
          <w:p w14:paraId="054ABB66" w14:textId="77777777" w:rsidR="00894A31" w:rsidRDefault="00000000">
            <w:r>
              <w:t>9.23</w:t>
            </w:r>
          </w:p>
        </w:tc>
      </w:tr>
      <w:tr w:rsidR="00894A31" w14:paraId="70DEC623" w14:textId="77777777" w:rsidTr="00A60958">
        <w:tc>
          <w:tcPr>
            <w:tcW w:w="2160" w:type="dxa"/>
          </w:tcPr>
          <w:p w14:paraId="7469D255" w14:textId="77777777" w:rsidR="00894A31" w:rsidRDefault="00000000">
            <w:r>
              <w:t>Bruiu</w:t>
            </w:r>
          </w:p>
        </w:tc>
        <w:tc>
          <w:tcPr>
            <w:tcW w:w="2160" w:type="dxa"/>
          </w:tcPr>
          <w:p w14:paraId="1AB70EE0" w14:textId="77777777" w:rsidR="00894A31" w:rsidRDefault="00000000">
            <w:r>
              <w:t>40.0</w:t>
            </w:r>
          </w:p>
        </w:tc>
        <w:tc>
          <w:tcPr>
            <w:tcW w:w="2160" w:type="dxa"/>
          </w:tcPr>
          <w:p w14:paraId="7BC274EC" w14:textId="77777777" w:rsidR="00894A31" w:rsidRDefault="00000000">
            <w:r>
              <w:t>0.923</w:t>
            </w:r>
          </w:p>
        </w:tc>
        <w:tc>
          <w:tcPr>
            <w:tcW w:w="2160" w:type="dxa"/>
          </w:tcPr>
          <w:p w14:paraId="6E0C81DC" w14:textId="77777777" w:rsidR="00894A31" w:rsidRDefault="00000000">
            <w:r>
              <w:t>9.23</w:t>
            </w:r>
          </w:p>
        </w:tc>
      </w:tr>
      <w:tr w:rsidR="00894A31" w14:paraId="75F965A7" w14:textId="77777777" w:rsidTr="00A60958">
        <w:tc>
          <w:tcPr>
            <w:tcW w:w="2160" w:type="dxa"/>
          </w:tcPr>
          <w:p w14:paraId="2D64183D" w14:textId="77777777" w:rsidR="00894A31" w:rsidRDefault="00000000">
            <w:r>
              <w:t>Alțâna</w:t>
            </w:r>
          </w:p>
        </w:tc>
        <w:tc>
          <w:tcPr>
            <w:tcW w:w="2160" w:type="dxa"/>
          </w:tcPr>
          <w:p w14:paraId="7402A8CF" w14:textId="77777777" w:rsidR="00894A31" w:rsidRDefault="00000000">
            <w:r>
              <w:t>37.0</w:t>
            </w:r>
          </w:p>
        </w:tc>
        <w:tc>
          <w:tcPr>
            <w:tcW w:w="2160" w:type="dxa"/>
          </w:tcPr>
          <w:p w14:paraId="2513066F" w14:textId="77777777" w:rsidR="00894A31" w:rsidRDefault="00000000">
            <w:r>
              <w:t>0.846</w:t>
            </w:r>
          </w:p>
        </w:tc>
        <w:tc>
          <w:tcPr>
            <w:tcW w:w="2160" w:type="dxa"/>
          </w:tcPr>
          <w:p w14:paraId="65EAA644" w14:textId="77777777" w:rsidR="00894A31" w:rsidRDefault="00000000">
            <w:r>
              <w:t>8.46</w:t>
            </w:r>
          </w:p>
        </w:tc>
      </w:tr>
      <w:tr w:rsidR="00894A31" w14:paraId="1B2D7869" w14:textId="77777777" w:rsidTr="00A60958">
        <w:tc>
          <w:tcPr>
            <w:tcW w:w="2160" w:type="dxa"/>
          </w:tcPr>
          <w:p w14:paraId="7BBDA788" w14:textId="77777777" w:rsidR="00894A31" w:rsidRDefault="00000000">
            <w:r>
              <w:t>Marpod</w:t>
            </w:r>
          </w:p>
        </w:tc>
        <w:tc>
          <w:tcPr>
            <w:tcW w:w="2160" w:type="dxa"/>
          </w:tcPr>
          <w:p w14:paraId="35D113F4" w14:textId="77777777" w:rsidR="00894A31" w:rsidRDefault="00000000">
            <w:r>
              <w:t>33.0</w:t>
            </w:r>
          </w:p>
        </w:tc>
        <w:tc>
          <w:tcPr>
            <w:tcW w:w="2160" w:type="dxa"/>
          </w:tcPr>
          <w:p w14:paraId="30F741BF" w14:textId="77777777" w:rsidR="00894A31" w:rsidRDefault="00000000">
            <w:r>
              <w:t>0.744</w:t>
            </w:r>
          </w:p>
        </w:tc>
        <w:tc>
          <w:tcPr>
            <w:tcW w:w="2160" w:type="dxa"/>
          </w:tcPr>
          <w:p w14:paraId="18A20884" w14:textId="77777777" w:rsidR="00894A31" w:rsidRDefault="00000000">
            <w:r>
              <w:t>7.44</w:t>
            </w:r>
          </w:p>
        </w:tc>
      </w:tr>
      <w:tr w:rsidR="00894A31" w14:paraId="0E02F7A6" w14:textId="77777777" w:rsidTr="00A60958">
        <w:tc>
          <w:tcPr>
            <w:tcW w:w="2160" w:type="dxa"/>
          </w:tcPr>
          <w:p w14:paraId="3A71206C" w14:textId="77777777" w:rsidR="00894A31" w:rsidRDefault="00000000">
            <w:r>
              <w:t>Nocrich</w:t>
            </w:r>
          </w:p>
        </w:tc>
        <w:tc>
          <w:tcPr>
            <w:tcW w:w="2160" w:type="dxa"/>
          </w:tcPr>
          <w:p w14:paraId="20F5A5A1" w14:textId="77777777" w:rsidR="00894A31" w:rsidRDefault="00000000">
            <w:r>
              <w:t>33.0</w:t>
            </w:r>
          </w:p>
        </w:tc>
        <w:tc>
          <w:tcPr>
            <w:tcW w:w="2160" w:type="dxa"/>
          </w:tcPr>
          <w:p w14:paraId="0ADFD587" w14:textId="77777777" w:rsidR="00894A31" w:rsidRDefault="00000000">
            <w:r>
              <w:t>0.744</w:t>
            </w:r>
          </w:p>
        </w:tc>
        <w:tc>
          <w:tcPr>
            <w:tcW w:w="2160" w:type="dxa"/>
          </w:tcPr>
          <w:p w14:paraId="480F4CD2" w14:textId="77777777" w:rsidR="00894A31" w:rsidRDefault="00000000">
            <w:r>
              <w:t>7.44</w:t>
            </w:r>
          </w:p>
        </w:tc>
      </w:tr>
      <w:tr w:rsidR="00894A31" w14:paraId="231BD6AD" w14:textId="77777777" w:rsidTr="00A60958">
        <w:tc>
          <w:tcPr>
            <w:tcW w:w="2160" w:type="dxa"/>
          </w:tcPr>
          <w:p w14:paraId="22E3493D" w14:textId="77777777" w:rsidR="00894A31" w:rsidRDefault="00000000">
            <w:r>
              <w:t>Merghindeal</w:t>
            </w:r>
          </w:p>
        </w:tc>
        <w:tc>
          <w:tcPr>
            <w:tcW w:w="2160" w:type="dxa"/>
          </w:tcPr>
          <w:p w14:paraId="047D69E7" w14:textId="77777777" w:rsidR="00894A31" w:rsidRDefault="00000000">
            <w:r>
              <w:t>32.0</w:t>
            </w:r>
          </w:p>
        </w:tc>
        <w:tc>
          <w:tcPr>
            <w:tcW w:w="2160" w:type="dxa"/>
          </w:tcPr>
          <w:p w14:paraId="5A5473FF" w14:textId="77777777" w:rsidR="00894A31" w:rsidRDefault="00000000">
            <w:r>
              <w:t>0.718</w:t>
            </w:r>
          </w:p>
        </w:tc>
        <w:tc>
          <w:tcPr>
            <w:tcW w:w="2160" w:type="dxa"/>
          </w:tcPr>
          <w:p w14:paraId="74F2D680" w14:textId="77777777" w:rsidR="00894A31" w:rsidRDefault="00000000">
            <w:r>
              <w:t>7.18</w:t>
            </w:r>
          </w:p>
        </w:tc>
      </w:tr>
      <w:tr w:rsidR="00894A31" w14:paraId="57952864" w14:textId="77777777" w:rsidTr="00A60958">
        <w:tc>
          <w:tcPr>
            <w:tcW w:w="2160" w:type="dxa"/>
          </w:tcPr>
          <w:p w14:paraId="7E076D28" w14:textId="77777777" w:rsidR="00894A31" w:rsidRDefault="00000000">
            <w:r>
              <w:t>Iacobeni</w:t>
            </w:r>
          </w:p>
        </w:tc>
        <w:tc>
          <w:tcPr>
            <w:tcW w:w="2160" w:type="dxa"/>
          </w:tcPr>
          <w:p w14:paraId="7DF38E37" w14:textId="77777777" w:rsidR="00894A31" w:rsidRDefault="00000000">
            <w:r>
              <w:t>32.0</w:t>
            </w:r>
          </w:p>
        </w:tc>
        <w:tc>
          <w:tcPr>
            <w:tcW w:w="2160" w:type="dxa"/>
          </w:tcPr>
          <w:p w14:paraId="03A3C966" w14:textId="77777777" w:rsidR="00894A31" w:rsidRDefault="00000000">
            <w:r>
              <w:t>0.718</w:t>
            </w:r>
          </w:p>
        </w:tc>
        <w:tc>
          <w:tcPr>
            <w:tcW w:w="2160" w:type="dxa"/>
          </w:tcPr>
          <w:p w14:paraId="3D71F372" w14:textId="77777777" w:rsidR="00894A31" w:rsidRDefault="00000000">
            <w:r>
              <w:t>7.18</w:t>
            </w:r>
          </w:p>
        </w:tc>
      </w:tr>
      <w:tr w:rsidR="00894A31" w14:paraId="159E91A4" w14:textId="77777777" w:rsidTr="00A60958">
        <w:tc>
          <w:tcPr>
            <w:tcW w:w="2160" w:type="dxa"/>
          </w:tcPr>
          <w:p w14:paraId="103B6537" w14:textId="77777777" w:rsidR="00894A31" w:rsidRDefault="00000000">
            <w:r>
              <w:t>Mihăileni</w:t>
            </w:r>
          </w:p>
        </w:tc>
        <w:tc>
          <w:tcPr>
            <w:tcW w:w="2160" w:type="dxa"/>
          </w:tcPr>
          <w:p w14:paraId="51A69D23" w14:textId="77777777" w:rsidR="00894A31" w:rsidRDefault="00000000">
            <w:r>
              <w:t>30.0</w:t>
            </w:r>
          </w:p>
        </w:tc>
        <w:tc>
          <w:tcPr>
            <w:tcW w:w="2160" w:type="dxa"/>
          </w:tcPr>
          <w:p w14:paraId="7FE71D5B" w14:textId="77777777" w:rsidR="00894A31" w:rsidRDefault="00000000">
            <w:r>
              <w:t>0.667</w:t>
            </w:r>
          </w:p>
        </w:tc>
        <w:tc>
          <w:tcPr>
            <w:tcW w:w="2160" w:type="dxa"/>
          </w:tcPr>
          <w:p w14:paraId="605E1D80" w14:textId="77777777" w:rsidR="00894A31" w:rsidRDefault="00000000">
            <w:r>
              <w:t>6.67</w:t>
            </w:r>
          </w:p>
        </w:tc>
      </w:tr>
      <w:tr w:rsidR="00894A31" w14:paraId="43E5DC10" w14:textId="77777777" w:rsidTr="00A60958">
        <w:tc>
          <w:tcPr>
            <w:tcW w:w="2160" w:type="dxa"/>
          </w:tcPr>
          <w:p w14:paraId="7F4607C2" w14:textId="77777777" w:rsidR="00894A31" w:rsidRDefault="00000000">
            <w:r>
              <w:t>Bîrghiș</w:t>
            </w:r>
          </w:p>
        </w:tc>
        <w:tc>
          <w:tcPr>
            <w:tcW w:w="2160" w:type="dxa"/>
          </w:tcPr>
          <w:p w14:paraId="3CA48CBF" w14:textId="77777777" w:rsidR="00894A31" w:rsidRDefault="00000000">
            <w:r>
              <w:t>29.0</w:t>
            </w:r>
          </w:p>
        </w:tc>
        <w:tc>
          <w:tcPr>
            <w:tcW w:w="2160" w:type="dxa"/>
          </w:tcPr>
          <w:p w14:paraId="0FB84B30" w14:textId="77777777" w:rsidR="00894A31" w:rsidRDefault="00000000">
            <w:r>
              <w:t>0.641</w:t>
            </w:r>
          </w:p>
        </w:tc>
        <w:tc>
          <w:tcPr>
            <w:tcW w:w="2160" w:type="dxa"/>
          </w:tcPr>
          <w:p w14:paraId="2C293513" w14:textId="77777777" w:rsidR="00894A31" w:rsidRDefault="00000000">
            <w:r>
              <w:t>6.41</w:t>
            </w:r>
          </w:p>
        </w:tc>
      </w:tr>
      <w:tr w:rsidR="00894A31" w14:paraId="23278D78" w14:textId="77777777" w:rsidTr="00A60958">
        <w:tc>
          <w:tcPr>
            <w:tcW w:w="2160" w:type="dxa"/>
          </w:tcPr>
          <w:p w14:paraId="64383A8F" w14:textId="77777777" w:rsidR="00894A31" w:rsidRDefault="00000000">
            <w:r>
              <w:t>Vurpăr</w:t>
            </w:r>
          </w:p>
        </w:tc>
        <w:tc>
          <w:tcPr>
            <w:tcW w:w="2160" w:type="dxa"/>
          </w:tcPr>
          <w:p w14:paraId="5C2B7D9A" w14:textId="77777777" w:rsidR="00894A31" w:rsidRDefault="00000000">
            <w:r>
              <w:t>27.0</w:t>
            </w:r>
          </w:p>
        </w:tc>
        <w:tc>
          <w:tcPr>
            <w:tcW w:w="2160" w:type="dxa"/>
          </w:tcPr>
          <w:p w14:paraId="0B7E6E3E" w14:textId="77777777" w:rsidR="00894A31" w:rsidRDefault="00000000">
            <w:r>
              <w:t>0.590</w:t>
            </w:r>
          </w:p>
        </w:tc>
        <w:tc>
          <w:tcPr>
            <w:tcW w:w="2160" w:type="dxa"/>
          </w:tcPr>
          <w:p w14:paraId="0C57E637" w14:textId="77777777" w:rsidR="00894A31" w:rsidRDefault="00000000">
            <w:r>
              <w:t>5.90</w:t>
            </w:r>
          </w:p>
        </w:tc>
      </w:tr>
      <w:tr w:rsidR="00894A31" w14:paraId="23BFBFD4" w14:textId="77777777" w:rsidTr="00A60958">
        <w:tc>
          <w:tcPr>
            <w:tcW w:w="2160" w:type="dxa"/>
          </w:tcPr>
          <w:p w14:paraId="3F6B04FE" w14:textId="77777777" w:rsidR="00894A31" w:rsidRDefault="00000000">
            <w:r>
              <w:t>Șeica Mare</w:t>
            </w:r>
          </w:p>
        </w:tc>
        <w:tc>
          <w:tcPr>
            <w:tcW w:w="2160" w:type="dxa"/>
          </w:tcPr>
          <w:p w14:paraId="07AB5A4B" w14:textId="77777777" w:rsidR="00894A31" w:rsidRDefault="00000000">
            <w:r>
              <w:t>25.0</w:t>
            </w:r>
          </w:p>
        </w:tc>
        <w:tc>
          <w:tcPr>
            <w:tcW w:w="2160" w:type="dxa"/>
          </w:tcPr>
          <w:p w14:paraId="53B3B6CD" w14:textId="77777777" w:rsidR="00894A31" w:rsidRDefault="00000000">
            <w:r>
              <w:t>0.538</w:t>
            </w:r>
          </w:p>
        </w:tc>
        <w:tc>
          <w:tcPr>
            <w:tcW w:w="2160" w:type="dxa"/>
          </w:tcPr>
          <w:p w14:paraId="3078C239" w14:textId="77777777" w:rsidR="00894A31" w:rsidRDefault="00000000">
            <w:r>
              <w:t>5.38</w:t>
            </w:r>
          </w:p>
        </w:tc>
      </w:tr>
      <w:tr w:rsidR="00894A31" w14:paraId="38CCA4F9" w14:textId="77777777" w:rsidTr="00A60958">
        <w:tc>
          <w:tcPr>
            <w:tcW w:w="2160" w:type="dxa"/>
          </w:tcPr>
          <w:p w14:paraId="0E2EE78F" w14:textId="77777777" w:rsidR="00894A31" w:rsidRDefault="00000000">
            <w:r>
              <w:t>Brădeni</w:t>
            </w:r>
          </w:p>
        </w:tc>
        <w:tc>
          <w:tcPr>
            <w:tcW w:w="2160" w:type="dxa"/>
          </w:tcPr>
          <w:p w14:paraId="38760DA0" w14:textId="77777777" w:rsidR="00894A31" w:rsidRDefault="00000000">
            <w:r>
              <w:t>21.0</w:t>
            </w:r>
          </w:p>
        </w:tc>
        <w:tc>
          <w:tcPr>
            <w:tcW w:w="2160" w:type="dxa"/>
          </w:tcPr>
          <w:p w14:paraId="23F58134" w14:textId="77777777" w:rsidR="00894A31" w:rsidRDefault="00000000">
            <w:r>
              <w:t>0.436</w:t>
            </w:r>
          </w:p>
        </w:tc>
        <w:tc>
          <w:tcPr>
            <w:tcW w:w="2160" w:type="dxa"/>
          </w:tcPr>
          <w:p w14:paraId="1C6A65B5" w14:textId="77777777" w:rsidR="00894A31" w:rsidRDefault="00000000">
            <w:r>
              <w:t>4.36</w:t>
            </w:r>
          </w:p>
        </w:tc>
      </w:tr>
      <w:tr w:rsidR="00894A31" w14:paraId="157AC99D" w14:textId="77777777" w:rsidTr="00A60958">
        <w:tc>
          <w:tcPr>
            <w:tcW w:w="2160" w:type="dxa"/>
          </w:tcPr>
          <w:p w14:paraId="1DE1C498" w14:textId="77777777" w:rsidR="00894A31" w:rsidRDefault="00000000">
            <w:r>
              <w:t>Tălmaciu</w:t>
            </w:r>
          </w:p>
        </w:tc>
        <w:tc>
          <w:tcPr>
            <w:tcW w:w="2160" w:type="dxa"/>
          </w:tcPr>
          <w:p w14:paraId="793FB06A" w14:textId="77777777" w:rsidR="00894A31" w:rsidRDefault="00000000">
            <w:r>
              <w:t>18.0</w:t>
            </w:r>
          </w:p>
        </w:tc>
        <w:tc>
          <w:tcPr>
            <w:tcW w:w="2160" w:type="dxa"/>
          </w:tcPr>
          <w:p w14:paraId="1B5FD15D" w14:textId="77777777" w:rsidR="00894A31" w:rsidRDefault="00000000">
            <w:r>
              <w:t>0.359</w:t>
            </w:r>
          </w:p>
        </w:tc>
        <w:tc>
          <w:tcPr>
            <w:tcW w:w="2160" w:type="dxa"/>
          </w:tcPr>
          <w:p w14:paraId="45EFA431" w14:textId="77777777" w:rsidR="00894A31" w:rsidRDefault="00000000">
            <w:r>
              <w:t>3.59</w:t>
            </w:r>
          </w:p>
        </w:tc>
      </w:tr>
      <w:tr w:rsidR="00894A31" w14:paraId="5FCD37DF" w14:textId="77777777" w:rsidTr="00A60958">
        <w:tc>
          <w:tcPr>
            <w:tcW w:w="2160" w:type="dxa"/>
          </w:tcPr>
          <w:p w14:paraId="22954F66" w14:textId="77777777" w:rsidR="00894A31" w:rsidRDefault="00000000">
            <w:r>
              <w:t>Roșia</w:t>
            </w:r>
          </w:p>
        </w:tc>
        <w:tc>
          <w:tcPr>
            <w:tcW w:w="2160" w:type="dxa"/>
          </w:tcPr>
          <w:p w14:paraId="5513BAD8" w14:textId="77777777" w:rsidR="00894A31" w:rsidRDefault="00000000">
            <w:r>
              <w:t>17.0</w:t>
            </w:r>
          </w:p>
        </w:tc>
        <w:tc>
          <w:tcPr>
            <w:tcW w:w="2160" w:type="dxa"/>
          </w:tcPr>
          <w:p w14:paraId="70F3D28C" w14:textId="77777777" w:rsidR="00894A31" w:rsidRDefault="00000000">
            <w:r>
              <w:t>0.333</w:t>
            </w:r>
          </w:p>
        </w:tc>
        <w:tc>
          <w:tcPr>
            <w:tcW w:w="2160" w:type="dxa"/>
          </w:tcPr>
          <w:p w14:paraId="54E13C25" w14:textId="77777777" w:rsidR="00894A31" w:rsidRDefault="00000000">
            <w:r>
              <w:t>3.33</w:t>
            </w:r>
          </w:p>
        </w:tc>
      </w:tr>
      <w:tr w:rsidR="00894A31" w14:paraId="689A746D" w14:textId="77777777" w:rsidTr="00A60958">
        <w:tc>
          <w:tcPr>
            <w:tcW w:w="2160" w:type="dxa"/>
          </w:tcPr>
          <w:p w14:paraId="5EE55D72" w14:textId="77777777" w:rsidR="00894A31" w:rsidRDefault="00000000">
            <w:r>
              <w:t>Șelimbăr</w:t>
            </w:r>
          </w:p>
        </w:tc>
        <w:tc>
          <w:tcPr>
            <w:tcW w:w="2160" w:type="dxa"/>
          </w:tcPr>
          <w:p w14:paraId="203ECCC9" w14:textId="77777777" w:rsidR="00894A31" w:rsidRDefault="00000000">
            <w:r>
              <w:t>4.0</w:t>
            </w:r>
          </w:p>
        </w:tc>
        <w:tc>
          <w:tcPr>
            <w:tcW w:w="2160" w:type="dxa"/>
          </w:tcPr>
          <w:p w14:paraId="244303DA" w14:textId="77777777" w:rsidR="00894A31" w:rsidRDefault="00000000">
            <w:r>
              <w:t>0.000</w:t>
            </w:r>
          </w:p>
        </w:tc>
        <w:tc>
          <w:tcPr>
            <w:tcW w:w="2160" w:type="dxa"/>
          </w:tcPr>
          <w:p w14:paraId="39F78AF4" w14:textId="77777777" w:rsidR="00894A31" w:rsidRDefault="00000000">
            <w:r>
              <w:t>0.00</w:t>
            </w:r>
          </w:p>
        </w:tc>
      </w:tr>
    </w:tbl>
    <w:p w14:paraId="2BC1BDB8" w14:textId="77777777" w:rsidR="00A60958" w:rsidRDefault="00A60958" w:rsidP="00A60958">
      <w:r>
        <w:t>(</w:t>
      </w:r>
      <w:proofErr w:type="spellStart"/>
      <w:r>
        <w:t>sursa</w:t>
      </w:r>
      <w:proofErr w:type="spellEnd"/>
      <w:r>
        <w:t>: https://distanta.ro)</w:t>
      </w:r>
    </w:p>
    <w:p w14:paraId="5A59E44D" w14:textId="77777777" w:rsidR="00762B65" w:rsidRDefault="00762B65" w:rsidP="00C94E4D">
      <w:pPr>
        <w:rPr>
          <w:b/>
          <w:bCs/>
          <w:lang w:val="it-CH"/>
        </w:rPr>
      </w:pPr>
    </w:p>
    <w:p w14:paraId="7E98D617" w14:textId="77777777" w:rsidR="00762B65" w:rsidRDefault="00762B65" w:rsidP="00C94E4D">
      <w:pPr>
        <w:rPr>
          <w:b/>
          <w:bCs/>
          <w:lang w:val="it-CH"/>
        </w:rPr>
      </w:pPr>
    </w:p>
    <w:p w14:paraId="44E38845" w14:textId="77777777" w:rsidR="00762B65" w:rsidRDefault="00762B65" w:rsidP="00C94E4D">
      <w:pPr>
        <w:rPr>
          <w:b/>
          <w:bCs/>
          <w:lang w:val="it-CH"/>
        </w:rPr>
      </w:pPr>
    </w:p>
    <w:p w14:paraId="2B25D797" w14:textId="77777777" w:rsidR="00AD3D00" w:rsidRDefault="00AD3D00" w:rsidP="00C94E4D">
      <w:pPr>
        <w:rPr>
          <w:b/>
          <w:bCs/>
          <w:lang w:val="it-CH"/>
        </w:rPr>
      </w:pPr>
    </w:p>
    <w:p w14:paraId="747520E3" w14:textId="77777777" w:rsidR="00AD3D00" w:rsidRDefault="00AD3D00" w:rsidP="00C94E4D">
      <w:pPr>
        <w:rPr>
          <w:b/>
          <w:bCs/>
          <w:lang w:val="it-CH"/>
        </w:rPr>
      </w:pPr>
    </w:p>
    <w:p w14:paraId="3A4175B8" w14:textId="77777777" w:rsidR="00AD3D00" w:rsidRDefault="00AD3D00" w:rsidP="00C94E4D">
      <w:pPr>
        <w:rPr>
          <w:b/>
          <w:bCs/>
          <w:lang w:val="it-CH"/>
        </w:rPr>
      </w:pPr>
    </w:p>
    <w:p w14:paraId="651AD72B" w14:textId="218A3880" w:rsidR="00C94E4D" w:rsidRPr="00C94E4D" w:rsidRDefault="00762B65" w:rsidP="00762B65">
      <w:pPr>
        <w:jc w:val="center"/>
        <w:rPr>
          <w:b/>
          <w:bCs/>
          <w:sz w:val="26"/>
          <w:szCs w:val="26"/>
          <w:lang w:val="it-CH"/>
        </w:rPr>
      </w:pPr>
      <w:r>
        <w:rPr>
          <w:b/>
          <w:bCs/>
          <w:sz w:val="26"/>
          <w:szCs w:val="26"/>
          <w:lang w:val="it-CH"/>
        </w:rPr>
        <w:t>Explicitarea</w:t>
      </w:r>
      <w:r w:rsidR="00C94E4D" w:rsidRPr="00762B65">
        <w:rPr>
          <w:b/>
          <w:bCs/>
          <w:sz w:val="26"/>
          <w:szCs w:val="26"/>
          <w:lang w:val="it-CH"/>
        </w:rPr>
        <w:t xml:space="preserve"> analizei de izolare a localitatilor</w:t>
      </w:r>
    </w:p>
    <w:p w14:paraId="51BD7B24" w14:textId="77777777" w:rsidR="00C94E4D" w:rsidRPr="00C94E4D" w:rsidRDefault="00C94E4D" w:rsidP="00C94E4D">
      <w:pPr>
        <w:rPr>
          <w:b/>
          <w:bCs/>
          <w:lang w:val="it-CH"/>
        </w:rPr>
      </w:pPr>
      <w:r w:rsidRPr="00C94E4D">
        <w:rPr>
          <w:rFonts w:ascii="Segoe UI Emoji" w:hAnsi="Segoe UI Emoji" w:cs="Segoe UI Emoji"/>
          <w:b/>
          <w:bCs/>
        </w:rPr>
        <w:t>🔴</w:t>
      </w:r>
      <w:r w:rsidRPr="00C94E4D">
        <w:rPr>
          <w:b/>
          <w:bCs/>
          <w:lang w:val="it-CH"/>
        </w:rPr>
        <w:t xml:space="preserve"> Izolare foarte mare (peste 8):</w:t>
      </w:r>
    </w:p>
    <w:p w14:paraId="6D29EAD8" w14:textId="77777777" w:rsidR="00C94E4D" w:rsidRPr="00C94E4D" w:rsidRDefault="00C94E4D" w:rsidP="00C94E4D">
      <w:pPr>
        <w:numPr>
          <w:ilvl w:val="0"/>
          <w:numId w:val="10"/>
        </w:numPr>
      </w:pPr>
      <w:r w:rsidRPr="00C94E4D">
        <w:t>Chirpăr</w:t>
      </w:r>
    </w:p>
    <w:p w14:paraId="7C234758" w14:textId="77777777" w:rsidR="00C94E4D" w:rsidRPr="00C94E4D" w:rsidRDefault="00C94E4D" w:rsidP="00C94E4D">
      <w:pPr>
        <w:numPr>
          <w:ilvl w:val="0"/>
          <w:numId w:val="10"/>
        </w:numPr>
      </w:pPr>
      <w:r w:rsidRPr="00C94E4D">
        <w:t>Agnita</w:t>
      </w:r>
    </w:p>
    <w:p w14:paraId="7074E3F1" w14:textId="77777777" w:rsidR="00C94E4D" w:rsidRPr="00C94E4D" w:rsidRDefault="00C94E4D" w:rsidP="00C94E4D">
      <w:pPr>
        <w:numPr>
          <w:ilvl w:val="0"/>
          <w:numId w:val="10"/>
        </w:numPr>
      </w:pPr>
      <w:proofErr w:type="spellStart"/>
      <w:r w:rsidRPr="00C94E4D">
        <w:t>Bruiu</w:t>
      </w:r>
      <w:proofErr w:type="spellEnd"/>
    </w:p>
    <w:p w14:paraId="4F5980D2" w14:textId="77777777" w:rsidR="00C94E4D" w:rsidRPr="00C94E4D" w:rsidRDefault="00C94E4D" w:rsidP="00C94E4D">
      <w:pPr>
        <w:numPr>
          <w:ilvl w:val="0"/>
          <w:numId w:val="10"/>
        </w:numPr>
      </w:pPr>
      <w:proofErr w:type="spellStart"/>
      <w:r w:rsidRPr="00C94E4D">
        <w:t>Alțâna</w:t>
      </w:r>
      <w:proofErr w:type="spellEnd"/>
    </w:p>
    <w:p w14:paraId="37AFE443" w14:textId="77777777" w:rsidR="00C94E4D" w:rsidRPr="00C94E4D" w:rsidRDefault="00C94E4D" w:rsidP="00C94E4D">
      <w:pPr>
        <w:rPr>
          <w:b/>
          <w:bCs/>
        </w:rPr>
      </w:pPr>
      <w:r w:rsidRPr="00C94E4D">
        <w:rPr>
          <w:rFonts w:ascii="Segoe UI Emoji" w:hAnsi="Segoe UI Emoji" w:cs="Segoe UI Emoji"/>
          <w:b/>
          <w:bCs/>
        </w:rPr>
        <w:t>🟡</w:t>
      </w:r>
      <w:r w:rsidRPr="00C94E4D">
        <w:rPr>
          <w:b/>
          <w:bCs/>
        </w:rPr>
        <w:t xml:space="preserve"> </w:t>
      </w:r>
      <w:proofErr w:type="spellStart"/>
      <w:r w:rsidRPr="00C94E4D">
        <w:rPr>
          <w:b/>
          <w:bCs/>
        </w:rPr>
        <w:t>Izolare</w:t>
      </w:r>
      <w:proofErr w:type="spellEnd"/>
      <w:r w:rsidRPr="00C94E4D">
        <w:rPr>
          <w:b/>
          <w:bCs/>
        </w:rPr>
        <w:t xml:space="preserve"> </w:t>
      </w:r>
      <w:proofErr w:type="spellStart"/>
      <w:r w:rsidRPr="00C94E4D">
        <w:rPr>
          <w:b/>
          <w:bCs/>
        </w:rPr>
        <w:t>medie</w:t>
      </w:r>
      <w:proofErr w:type="spellEnd"/>
      <w:r w:rsidRPr="00C94E4D">
        <w:rPr>
          <w:b/>
          <w:bCs/>
        </w:rPr>
        <w:t xml:space="preserve"> (5–8):</w:t>
      </w:r>
    </w:p>
    <w:p w14:paraId="71D4AE5C" w14:textId="77777777" w:rsidR="00C94E4D" w:rsidRPr="00C94E4D" w:rsidRDefault="00C94E4D" w:rsidP="00C94E4D">
      <w:pPr>
        <w:numPr>
          <w:ilvl w:val="0"/>
          <w:numId w:val="11"/>
        </w:numPr>
      </w:pPr>
      <w:proofErr w:type="spellStart"/>
      <w:r w:rsidRPr="00C94E4D">
        <w:t>Marpod</w:t>
      </w:r>
      <w:proofErr w:type="spellEnd"/>
      <w:r w:rsidRPr="00C94E4D">
        <w:t xml:space="preserve">, </w:t>
      </w:r>
      <w:proofErr w:type="spellStart"/>
      <w:r w:rsidRPr="00C94E4D">
        <w:t>Nocrich</w:t>
      </w:r>
      <w:proofErr w:type="spellEnd"/>
    </w:p>
    <w:p w14:paraId="0731FF54" w14:textId="77777777" w:rsidR="00C94E4D" w:rsidRPr="00C94E4D" w:rsidRDefault="00C94E4D" w:rsidP="00C94E4D">
      <w:pPr>
        <w:numPr>
          <w:ilvl w:val="0"/>
          <w:numId w:val="11"/>
        </w:numPr>
      </w:pPr>
      <w:r w:rsidRPr="00C94E4D">
        <w:t xml:space="preserve">Merghindeal, </w:t>
      </w:r>
      <w:proofErr w:type="spellStart"/>
      <w:r w:rsidRPr="00C94E4D">
        <w:t>Iacobeni</w:t>
      </w:r>
      <w:proofErr w:type="spellEnd"/>
    </w:p>
    <w:p w14:paraId="241CEF64" w14:textId="77777777" w:rsidR="00C94E4D" w:rsidRPr="00C94E4D" w:rsidRDefault="00C94E4D" w:rsidP="00C94E4D">
      <w:pPr>
        <w:numPr>
          <w:ilvl w:val="0"/>
          <w:numId w:val="11"/>
        </w:numPr>
      </w:pPr>
      <w:r w:rsidRPr="00C94E4D">
        <w:t xml:space="preserve">Mihăileni, </w:t>
      </w:r>
      <w:proofErr w:type="spellStart"/>
      <w:r w:rsidRPr="00C94E4D">
        <w:t>Bîrghiș</w:t>
      </w:r>
      <w:proofErr w:type="spellEnd"/>
    </w:p>
    <w:p w14:paraId="051899D0" w14:textId="77777777" w:rsidR="00C94E4D" w:rsidRPr="00C94E4D" w:rsidRDefault="00C94E4D" w:rsidP="00C94E4D">
      <w:pPr>
        <w:numPr>
          <w:ilvl w:val="0"/>
          <w:numId w:val="11"/>
        </w:numPr>
      </w:pPr>
      <w:proofErr w:type="spellStart"/>
      <w:r w:rsidRPr="00C94E4D">
        <w:t>Vurpăr</w:t>
      </w:r>
      <w:proofErr w:type="spellEnd"/>
      <w:r w:rsidRPr="00C94E4D">
        <w:t xml:space="preserve">, </w:t>
      </w:r>
      <w:proofErr w:type="spellStart"/>
      <w:r w:rsidRPr="00C94E4D">
        <w:t>Șeica</w:t>
      </w:r>
      <w:proofErr w:type="spellEnd"/>
      <w:r w:rsidRPr="00C94E4D">
        <w:t xml:space="preserve"> Mare</w:t>
      </w:r>
    </w:p>
    <w:p w14:paraId="1BD162CF" w14:textId="77777777" w:rsidR="00C94E4D" w:rsidRPr="00C94E4D" w:rsidRDefault="00C94E4D" w:rsidP="00C94E4D">
      <w:pPr>
        <w:rPr>
          <w:b/>
          <w:bCs/>
        </w:rPr>
      </w:pPr>
      <w:r w:rsidRPr="00C94E4D">
        <w:rPr>
          <w:rFonts w:ascii="Segoe UI Emoji" w:hAnsi="Segoe UI Emoji" w:cs="Segoe UI Emoji"/>
          <w:b/>
          <w:bCs/>
        </w:rPr>
        <w:t>🟢</w:t>
      </w:r>
      <w:r w:rsidRPr="00C94E4D">
        <w:rPr>
          <w:b/>
          <w:bCs/>
        </w:rPr>
        <w:t xml:space="preserve"> </w:t>
      </w:r>
      <w:proofErr w:type="spellStart"/>
      <w:r w:rsidRPr="00C94E4D">
        <w:rPr>
          <w:b/>
          <w:bCs/>
        </w:rPr>
        <w:t>Izolare</w:t>
      </w:r>
      <w:proofErr w:type="spellEnd"/>
      <w:r w:rsidRPr="00C94E4D">
        <w:rPr>
          <w:b/>
          <w:bCs/>
        </w:rPr>
        <w:t xml:space="preserve"> </w:t>
      </w:r>
      <w:proofErr w:type="spellStart"/>
      <w:r w:rsidRPr="00C94E4D">
        <w:rPr>
          <w:b/>
          <w:bCs/>
        </w:rPr>
        <w:t>redusă</w:t>
      </w:r>
      <w:proofErr w:type="spellEnd"/>
      <w:r w:rsidRPr="00C94E4D">
        <w:rPr>
          <w:b/>
          <w:bCs/>
        </w:rPr>
        <w:t xml:space="preserve"> (</w:t>
      </w:r>
      <w:proofErr w:type="gramStart"/>
      <w:r w:rsidRPr="00C94E4D">
        <w:rPr>
          <w:b/>
          <w:bCs/>
        </w:rPr>
        <w:t>sub 5</w:t>
      </w:r>
      <w:proofErr w:type="gramEnd"/>
      <w:r w:rsidRPr="00C94E4D">
        <w:rPr>
          <w:b/>
          <w:bCs/>
        </w:rPr>
        <w:t>):</w:t>
      </w:r>
    </w:p>
    <w:p w14:paraId="4AC8530D" w14:textId="77777777" w:rsidR="00C94E4D" w:rsidRPr="00C94E4D" w:rsidRDefault="00C94E4D" w:rsidP="00C94E4D">
      <w:pPr>
        <w:numPr>
          <w:ilvl w:val="0"/>
          <w:numId w:val="12"/>
        </w:numPr>
      </w:pPr>
      <w:r w:rsidRPr="00C94E4D">
        <w:t>Brădeni</w:t>
      </w:r>
    </w:p>
    <w:p w14:paraId="0226E7E1" w14:textId="77777777" w:rsidR="00C94E4D" w:rsidRPr="00C94E4D" w:rsidRDefault="00C94E4D" w:rsidP="00C94E4D">
      <w:pPr>
        <w:numPr>
          <w:ilvl w:val="0"/>
          <w:numId w:val="12"/>
        </w:numPr>
      </w:pPr>
      <w:proofErr w:type="spellStart"/>
      <w:r w:rsidRPr="00C94E4D">
        <w:t>Tălmaciu</w:t>
      </w:r>
      <w:proofErr w:type="spellEnd"/>
    </w:p>
    <w:p w14:paraId="299A4129" w14:textId="77777777" w:rsidR="00C94E4D" w:rsidRPr="00C94E4D" w:rsidRDefault="00C94E4D" w:rsidP="00C94E4D">
      <w:pPr>
        <w:numPr>
          <w:ilvl w:val="0"/>
          <w:numId w:val="12"/>
        </w:numPr>
      </w:pPr>
      <w:proofErr w:type="spellStart"/>
      <w:r w:rsidRPr="00C94E4D">
        <w:t>Roșia</w:t>
      </w:r>
      <w:proofErr w:type="spellEnd"/>
    </w:p>
    <w:p w14:paraId="1DC291FF" w14:textId="77777777" w:rsidR="00C94E4D" w:rsidRDefault="00C94E4D" w:rsidP="00C94E4D">
      <w:pPr>
        <w:numPr>
          <w:ilvl w:val="0"/>
          <w:numId w:val="12"/>
        </w:numPr>
      </w:pPr>
      <w:proofErr w:type="spellStart"/>
      <w:r w:rsidRPr="00C94E4D">
        <w:t>Șelimbăr</w:t>
      </w:r>
      <w:proofErr w:type="spellEnd"/>
      <w:r w:rsidRPr="00C94E4D">
        <w:t xml:space="preserve"> (0 → </w:t>
      </w:r>
      <w:proofErr w:type="spellStart"/>
      <w:r w:rsidRPr="00C94E4D">
        <w:t>cea</w:t>
      </w:r>
      <w:proofErr w:type="spellEnd"/>
      <w:r w:rsidRPr="00C94E4D">
        <w:t xml:space="preserve"> </w:t>
      </w:r>
      <w:proofErr w:type="spellStart"/>
      <w:r w:rsidRPr="00C94E4D">
        <w:t>mai</w:t>
      </w:r>
      <w:proofErr w:type="spellEnd"/>
      <w:r w:rsidRPr="00C94E4D">
        <w:t xml:space="preserve"> </w:t>
      </w:r>
      <w:proofErr w:type="spellStart"/>
      <w:r w:rsidRPr="00C94E4D">
        <w:t>conectată</w:t>
      </w:r>
      <w:proofErr w:type="spellEnd"/>
      <w:r w:rsidRPr="00C94E4D">
        <w:t>)</w:t>
      </w:r>
    </w:p>
    <w:p w14:paraId="6B5FC9C1" w14:textId="77777777" w:rsidR="00762B65" w:rsidRDefault="00762B65" w:rsidP="00762B65"/>
    <w:p w14:paraId="460267B3" w14:textId="6929C73D" w:rsidR="00762B65" w:rsidRPr="00762B65" w:rsidRDefault="00762B65" w:rsidP="00762B65">
      <w:pPr>
        <w:rPr>
          <w:lang w:val="it-CH"/>
        </w:rPr>
      </w:pPr>
      <w:r w:rsidRPr="00762B65">
        <w:rPr>
          <w:lang w:val="it-CH"/>
        </w:rPr>
        <w:t>Formula</w:t>
      </w:r>
      <w:r>
        <w:rPr>
          <w:lang w:val="it-CH"/>
        </w:rPr>
        <w:t xml:space="preserve"> utilizata</w:t>
      </w:r>
      <w:r w:rsidRPr="00762B65">
        <w:rPr>
          <w:lang w:val="it-CH"/>
        </w:rPr>
        <w:t>:</w:t>
      </w:r>
    </w:p>
    <w:p w14:paraId="6551207B" w14:textId="6F0C01E4" w:rsidR="00762B65" w:rsidRPr="00AD3D00" w:rsidRDefault="00762B65" w:rsidP="00762B65">
      <w:pPr>
        <w:rPr>
          <w:lang w:val="pl-PL"/>
        </w:rPr>
      </w:pPr>
      <m:oMathPara>
        <m:oMath>
          <m:r>
            <m:rPr>
              <m:nor/>
            </m:rPr>
            <w:rPr>
              <w:lang w:val="pl-PL"/>
            </w:rPr>
            <m:t>Punctaj</m:t>
          </m:r>
          <m:r>
            <w:rPr>
              <w:rFonts w:ascii="Cambria Math" w:hAnsi="Cambria Math"/>
              <w:lang w:val="pl-PL"/>
            </w:rPr>
            <m:t>=10×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pl-P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pl-PL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pl-PL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pl-P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pl-PL"/>
                    </w:rPr>
                    <m:t>min</m:t>
                  </m:r>
                </m:sub>
              </m:sSub>
            </m:den>
          </m:f>
          <m:r>
            <m:rPr>
              <m:sty m:val="p"/>
            </m:rPr>
            <w:rPr>
              <w:lang w:val="pl-PL"/>
            </w:rPr>
            <w:br/>
          </m:r>
        </m:oMath>
      </m:oMathPara>
    </w:p>
    <w:p w14:paraId="74580272" w14:textId="16FA09F1" w:rsidR="00762B65" w:rsidRDefault="00762B65" w:rsidP="00762B65">
      <w:pPr>
        <w:rPr>
          <w:lang w:val="it-CH"/>
        </w:rPr>
      </w:pPr>
      <w:r w:rsidRPr="00762B65">
        <w:rPr>
          <w:lang w:val="it-CH"/>
        </w:rPr>
        <w:t xml:space="preserve">unde </w:t>
      </w:r>
      <w:r w:rsidRPr="00762B65">
        <w:rPr>
          <w:i/>
          <w:iCs/>
          <w:lang w:val="it-CH"/>
        </w:rPr>
        <w:t>d</w:t>
      </w:r>
      <w:r w:rsidRPr="00762B65">
        <w:rPr>
          <w:lang w:val="it-CH"/>
        </w:rPr>
        <w:t xml:space="preserve"> este distanța minimă față de cele 4 municipii existente in zona</w:t>
      </w:r>
      <w:r>
        <w:rPr>
          <w:lang w:val="it-CH"/>
        </w:rPr>
        <w:t xml:space="preserve"> fata de care cele 16 localitati din teritoriul GAL MH sunt cel mai apropiate </w:t>
      </w:r>
      <w:r w:rsidRPr="00762B65">
        <w:rPr>
          <w:lang w:val="it-CH"/>
        </w:rPr>
        <w:t>(Sibiu</w:t>
      </w:r>
      <w:r>
        <w:rPr>
          <w:lang w:val="it-CH"/>
        </w:rPr>
        <w:t>, Medias, Sighisoara, Fagaras).</w:t>
      </w:r>
    </w:p>
    <w:p w14:paraId="542889CE" w14:textId="77777777" w:rsidR="00AD3D00" w:rsidRDefault="00AD3D00" w:rsidP="00762B65">
      <w:pPr>
        <w:rPr>
          <w:lang w:val="it-CH"/>
        </w:rPr>
      </w:pPr>
    </w:p>
    <w:p w14:paraId="32D1FF2C" w14:textId="77777777" w:rsidR="00AD3D00" w:rsidRPr="00762B65" w:rsidRDefault="00AD3D00" w:rsidP="00762B65">
      <w:pPr>
        <w:rPr>
          <w:lang w:val="it-CH"/>
        </w:rPr>
      </w:pPr>
    </w:p>
    <w:p w14:paraId="2F711CB0" w14:textId="77777777" w:rsidR="00762B65" w:rsidRPr="00C94E4D" w:rsidRDefault="00762B65" w:rsidP="00762B65">
      <w:pPr>
        <w:rPr>
          <w:lang w:val="it-CH"/>
        </w:rPr>
      </w:pPr>
    </w:p>
    <w:p w14:paraId="21A9FADD" w14:textId="77777777" w:rsidR="00AA09C6" w:rsidRPr="00762B65" w:rsidRDefault="00AA09C6">
      <w:pPr>
        <w:rPr>
          <w:lang w:val="it-CH"/>
        </w:rPr>
      </w:pPr>
    </w:p>
    <w:sectPr w:rsidR="00AA09C6" w:rsidRPr="00762B65" w:rsidSect="00762B65">
      <w:pgSz w:w="12240" w:h="15840"/>
      <w:pgMar w:top="284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2B24BB"/>
    <w:multiLevelType w:val="multilevel"/>
    <w:tmpl w:val="876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2629E8"/>
    <w:multiLevelType w:val="multilevel"/>
    <w:tmpl w:val="C96C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3D78F8"/>
    <w:multiLevelType w:val="multilevel"/>
    <w:tmpl w:val="1D52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9736903">
    <w:abstractNumId w:val="8"/>
  </w:num>
  <w:num w:numId="2" w16cid:durableId="716976447">
    <w:abstractNumId w:val="6"/>
  </w:num>
  <w:num w:numId="3" w16cid:durableId="908614732">
    <w:abstractNumId w:val="5"/>
  </w:num>
  <w:num w:numId="4" w16cid:durableId="644815903">
    <w:abstractNumId w:val="4"/>
  </w:num>
  <w:num w:numId="5" w16cid:durableId="388723206">
    <w:abstractNumId w:val="7"/>
  </w:num>
  <w:num w:numId="6" w16cid:durableId="2124762280">
    <w:abstractNumId w:val="3"/>
  </w:num>
  <w:num w:numId="7" w16cid:durableId="1037897058">
    <w:abstractNumId w:val="2"/>
  </w:num>
  <w:num w:numId="8" w16cid:durableId="1227688873">
    <w:abstractNumId w:val="1"/>
  </w:num>
  <w:num w:numId="9" w16cid:durableId="1377780204">
    <w:abstractNumId w:val="0"/>
  </w:num>
  <w:num w:numId="10" w16cid:durableId="84767923">
    <w:abstractNumId w:val="11"/>
  </w:num>
  <w:num w:numId="11" w16cid:durableId="744107952">
    <w:abstractNumId w:val="10"/>
  </w:num>
  <w:num w:numId="12" w16cid:durableId="13269758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2502"/>
    <w:rsid w:val="0029639D"/>
    <w:rsid w:val="00326F90"/>
    <w:rsid w:val="00494891"/>
    <w:rsid w:val="00762B65"/>
    <w:rsid w:val="00894A31"/>
    <w:rsid w:val="00A60958"/>
    <w:rsid w:val="00AA09C6"/>
    <w:rsid w:val="00AA1D8D"/>
    <w:rsid w:val="00AD3D00"/>
    <w:rsid w:val="00B47730"/>
    <w:rsid w:val="00B920D7"/>
    <w:rsid w:val="00C94E4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69924"/>
  <w14:defaultImageDpi w14:val="300"/>
  <w15:docId w15:val="{D8166FE9-D590-4785-B190-9BE3ED36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Elena Curcean</cp:lastModifiedBy>
  <cp:revision>6</cp:revision>
  <dcterms:created xsi:type="dcterms:W3CDTF">2013-12-23T23:15:00Z</dcterms:created>
  <dcterms:modified xsi:type="dcterms:W3CDTF">2025-11-16T05:44:00Z</dcterms:modified>
  <cp:category/>
</cp:coreProperties>
</file>